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C29B1" w14:textId="77777777" w:rsidR="00C46943" w:rsidRDefault="00C46943"/>
    <w:p w14:paraId="13E856AD" w14:textId="77777777" w:rsidR="00C46943" w:rsidRDefault="00C46943"/>
    <w:p w14:paraId="5351E97D" w14:textId="77777777" w:rsidR="00C46943" w:rsidRDefault="00000000">
      <w:pPr>
        <w:jc w:val="center"/>
      </w:pPr>
      <w:r>
        <w:rPr>
          <w:noProof/>
        </w:rPr>
        <w:drawing>
          <wp:inline distT="0" distB="0" distL="0" distR="0" wp14:anchorId="13B470C8" wp14:editId="24A3B210">
            <wp:extent cx="3639016" cy="8852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avspesifikasjon_elektrikertjenester_ferdig_v18_nodlys_brann_formatkontrollert(1).docx_media_image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6940" cy="896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7348F" w14:textId="77777777" w:rsidR="00C46943" w:rsidRDefault="00C46943"/>
    <w:p w14:paraId="602804C0" w14:textId="77777777" w:rsidR="00C46943" w:rsidRDefault="00C46943"/>
    <w:p w14:paraId="7A4B196E" w14:textId="77777777" w:rsidR="00C46943" w:rsidRDefault="00000000">
      <w:pPr>
        <w:spacing w:after="40"/>
        <w:jc w:val="center"/>
        <w:rPr>
          <w:sz w:val="28"/>
        </w:rPr>
      </w:pPr>
      <w:proofErr w:type="spellStart"/>
      <w:r>
        <w:rPr>
          <w:sz w:val="28"/>
        </w:rPr>
        <w:t>Vedlegg</w:t>
      </w:r>
      <w:proofErr w:type="spellEnd"/>
      <w:r>
        <w:rPr>
          <w:sz w:val="28"/>
        </w:rPr>
        <w:t xml:space="preserve"> 6</w:t>
      </w:r>
    </w:p>
    <w:p w14:paraId="1AFE36C3" w14:textId="77777777" w:rsidR="009A3910" w:rsidRDefault="009A3910">
      <w:pPr>
        <w:spacing w:after="40"/>
        <w:jc w:val="center"/>
      </w:pPr>
    </w:p>
    <w:p w14:paraId="2E1B8F71" w14:textId="77777777" w:rsidR="00C46943" w:rsidRPr="00F34B80" w:rsidRDefault="00000000">
      <w:pPr>
        <w:spacing w:after="160"/>
        <w:jc w:val="center"/>
        <w:rPr>
          <w:b/>
          <w:sz w:val="32"/>
          <w:lang w:val="nb-NO"/>
        </w:rPr>
      </w:pPr>
      <w:r w:rsidRPr="00F34B80">
        <w:rPr>
          <w:b/>
          <w:sz w:val="32"/>
          <w:lang w:val="nb-NO"/>
        </w:rPr>
        <w:t>Referanseskjema</w:t>
      </w:r>
    </w:p>
    <w:p w14:paraId="5FC029D5" w14:textId="77777777" w:rsidR="009A3910" w:rsidRDefault="009A3910">
      <w:pPr>
        <w:spacing w:after="160"/>
        <w:jc w:val="center"/>
      </w:pPr>
    </w:p>
    <w:p w14:paraId="725AACE7" w14:textId="77777777" w:rsidR="00C46943" w:rsidRPr="00F34B80" w:rsidRDefault="00000000">
      <w:pPr>
        <w:spacing w:after="40"/>
        <w:jc w:val="center"/>
        <w:rPr>
          <w:lang w:val="nb-NO"/>
        </w:rPr>
      </w:pPr>
      <w:r w:rsidRPr="00F34B80">
        <w:rPr>
          <w:sz w:val="24"/>
          <w:lang w:val="nb-NO"/>
        </w:rPr>
        <w:t>Rammeavtale for elektrikertjenester, nødlysanlegg, brannalarmanlegg og byggautomasjon</w:t>
      </w:r>
    </w:p>
    <w:p w14:paraId="1BA8055E" w14:textId="77777777" w:rsidR="00C46943" w:rsidRPr="00F34B80" w:rsidRDefault="00000000">
      <w:pPr>
        <w:rPr>
          <w:lang w:val="nb-NO"/>
        </w:rPr>
      </w:pPr>
      <w:r w:rsidRPr="00F34B80">
        <w:rPr>
          <w:lang w:val="nb-NO"/>
        </w:rPr>
        <w:br w:type="page"/>
      </w:r>
    </w:p>
    <w:p w14:paraId="5C809BD5" w14:textId="03651178" w:rsidR="00E11F15" w:rsidRPr="00E11F15" w:rsidRDefault="00E11F15" w:rsidP="00E11F15">
      <w:pPr>
        <w:pStyle w:val="Overskrift1"/>
        <w:spacing w:after="80"/>
        <w:rPr>
          <w:rFonts w:ascii="Arial" w:eastAsia="Arial" w:hAnsi="Arial" w:cstheme="minorBidi"/>
          <w:b w:val="0"/>
          <w:bCs w:val="0"/>
          <w:sz w:val="19"/>
          <w:szCs w:val="22"/>
          <w:lang w:val="nb-NO"/>
        </w:rPr>
      </w:pPr>
      <w:r w:rsidRPr="00E11F15">
        <w:rPr>
          <w:rFonts w:ascii="Arial" w:eastAsia="Arial" w:hAnsi="Arial" w:cstheme="minorBidi"/>
          <w:b w:val="0"/>
          <w:bCs w:val="0"/>
          <w:sz w:val="19"/>
          <w:szCs w:val="22"/>
          <w:lang w:val="nb-NO"/>
        </w:rPr>
        <w:lastRenderedPageBreak/>
        <w:t>Leverandøren skal beskrive inntil tre relevante og sammenlignbare oppdrag utført i løpet av de siste tre årene. Dersom leverandøren beskriver færre enn tre oppdrag, må oppdragene samlet være tilstrekkelige til å dokumentere leverandørens erfaring fra sammenlignbare oppdrag.</w:t>
      </w:r>
    </w:p>
    <w:p w14:paraId="5989484C" w14:textId="0790EFF3" w:rsidR="00E11F15" w:rsidRPr="00E11F15" w:rsidRDefault="00E11F15" w:rsidP="00E11F15">
      <w:pPr>
        <w:pStyle w:val="Overskrift1"/>
        <w:spacing w:after="80"/>
        <w:rPr>
          <w:rFonts w:ascii="Arial" w:eastAsia="Arial" w:hAnsi="Arial" w:cstheme="minorBidi"/>
          <w:b w:val="0"/>
          <w:bCs w:val="0"/>
          <w:sz w:val="19"/>
          <w:szCs w:val="22"/>
          <w:lang w:val="nb-NO"/>
        </w:rPr>
      </w:pPr>
      <w:r w:rsidRPr="00E11F15">
        <w:rPr>
          <w:rFonts w:ascii="Arial" w:eastAsia="Arial" w:hAnsi="Arial" w:cstheme="minorBidi"/>
          <w:b w:val="0"/>
          <w:bCs w:val="0"/>
          <w:sz w:val="19"/>
          <w:szCs w:val="22"/>
          <w:lang w:val="nb-NO"/>
        </w:rPr>
        <w:t>Referansene skal samlet vise leverandørens erfaring med oppdrag som er relevante for rammeavtalen, herunder elektrikertjenester, nødlysanlegg, brannalarmanlegg og/eller byggautomasjon.</w:t>
      </w:r>
    </w:p>
    <w:p w14:paraId="6C7B4C78" w14:textId="48521443" w:rsidR="00E11F15" w:rsidRPr="00E11F15" w:rsidRDefault="00E11F15" w:rsidP="00E11F15">
      <w:pPr>
        <w:pStyle w:val="Overskrift1"/>
        <w:spacing w:after="80"/>
        <w:rPr>
          <w:rFonts w:ascii="Arial" w:eastAsia="Arial" w:hAnsi="Arial" w:cstheme="minorBidi"/>
          <w:b w:val="0"/>
          <w:bCs w:val="0"/>
          <w:sz w:val="19"/>
          <w:szCs w:val="22"/>
          <w:lang w:val="nb-NO"/>
        </w:rPr>
      </w:pPr>
      <w:r w:rsidRPr="00E11F15">
        <w:rPr>
          <w:rFonts w:ascii="Arial" w:eastAsia="Arial" w:hAnsi="Arial" w:cstheme="minorBidi"/>
          <w:b w:val="0"/>
          <w:bCs w:val="0"/>
          <w:sz w:val="19"/>
          <w:szCs w:val="22"/>
          <w:lang w:val="nb-NO"/>
        </w:rPr>
        <w:t>Dersom en referanse benyttes til å dokumentere erfaring med byggautomasjon/SD-anlegg, skal referansen vise erfaring fra SD-anlegg/automasjon i skole, helsebygg, administrasjonsbygg, idrettsbygg eller tilsvarende større bygg/anlegg, jf. kravspesifikasjonen.</w:t>
      </w:r>
    </w:p>
    <w:p w14:paraId="2801A0E6" w14:textId="77777777" w:rsidR="00E11F15" w:rsidRDefault="00E11F15" w:rsidP="00E11F15">
      <w:pPr>
        <w:pStyle w:val="Overskrift1"/>
        <w:spacing w:after="80"/>
        <w:rPr>
          <w:rFonts w:ascii="Arial" w:eastAsia="Arial" w:hAnsi="Arial" w:cstheme="minorBidi"/>
          <w:b w:val="0"/>
          <w:bCs w:val="0"/>
          <w:sz w:val="19"/>
          <w:szCs w:val="22"/>
          <w:lang w:val="nb-NO"/>
        </w:rPr>
      </w:pPr>
      <w:r w:rsidRPr="00E11F15">
        <w:rPr>
          <w:rFonts w:ascii="Arial" w:eastAsia="Arial" w:hAnsi="Arial" w:cstheme="minorBidi"/>
          <w:b w:val="0"/>
          <w:bCs w:val="0"/>
          <w:sz w:val="19"/>
          <w:szCs w:val="22"/>
          <w:lang w:val="nb-NO"/>
        </w:rPr>
        <w:t>Dersom leverandøren støtter seg på kapasiteten til andre virksomheter for å oppfylle kvalifikasjonskrav, skal dette opplyses i tilbudet, og forpliktelseserklæring skal leveres.</w:t>
      </w:r>
    </w:p>
    <w:p w14:paraId="74B3B659" w14:textId="0FE03944" w:rsidR="00157046" w:rsidRPr="00C12C7C" w:rsidRDefault="00000000" w:rsidP="00E11F15">
      <w:pPr>
        <w:pStyle w:val="Overskrift1"/>
        <w:spacing w:after="80"/>
        <w:rPr>
          <w:rFonts w:ascii="Arial" w:eastAsia="Arial" w:hAnsi="Arial"/>
          <w:b w:val="0"/>
          <w:sz w:val="19"/>
          <w:lang w:val="nb-NO"/>
        </w:rPr>
      </w:pPr>
      <w:r w:rsidRPr="00157046">
        <w:rPr>
          <w:rFonts w:ascii="Arial" w:eastAsia="Arial" w:hAnsi="Arial"/>
          <w:b w:val="0"/>
          <w:sz w:val="19"/>
          <w:lang w:val="nb-NO"/>
        </w:rPr>
        <w:t>Referanseoppdrag 1</w:t>
      </w:r>
    </w:p>
    <w:tbl>
      <w:tblPr>
        <w:tblStyle w:val="Tabellrutenett"/>
        <w:tblW w:w="11106" w:type="dxa"/>
        <w:jc w:val="center"/>
        <w:tblLook w:val="04A0" w:firstRow="1" w:lastRow="0" w:firstColumn="1" w:lastColumn="0" w:noHBand="0" w:noVBand="1"/>
      </w:tblPr>
      <w:tblGrid>
        <w:gridCol w:w="3694"/>
        <w:gridCol w:w="7412"/>
      </w:tblGrid>
      <w:tr w:rsidR="00C46943" w14:paraId="0C33AA24" w14:textId="77777777" w:rsidTr="00157046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D03B246" w14:textId="77777777" w:rsidR="00C46943" w:rsidRDefault="00000000">
            <w:proofErr w:type="spellStart"/>
            <w:r>
              <w:rPr>
                <w:b/>
              </w:rPr>
              <w:t>Oppdrag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prosjekt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B114E" w14:textId="0A278ACB" w:rsidR="00C46943" w:rsidRDefault="00000000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</w:t>
            </w:r>
            <w:r w:rsidR="00F34B80">
              <w:t xml:space="preserve"> </w:t>
            </w:r>
          </w:p>
        </w:tc>
      </w:tr>
      <w:tr w:rsidR="00C46943" w14:paraId="52837432" w14:textId="77777777" w:rsidTr="00157046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512E186" w14:textId="77777777" w:rsidR="00C46943" w:rsidRDefault="00000000">
            <w:r>
              <w:rPr>
                <w:b/>
              </w:rPr>
              <w:t>Kunde/</w:t>
            </w:r>
            <w:proofErr w:type="spellStart"/>
            <w:r>
              <w:rPr>
                <w:b/>
              </w:rPr>
              <w:t>oppdragsgiver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29F3B" w14:textId="77777777" w:rsidR="00C46943" w:rsidRDefault="00000000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</w:t>
            </w:r>
          </w:p>
        </w:tc>
      </w:tr>
      <w:tr w:rsidR="00C46943" w:rsidRPr="00F34B80" w14:paraId="3FFAE0C4" w14:textId="77777777" w:rsidTr="00157046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80D933C" w14:textId="77777777" w:rsidR="00C46943" w:rsidRDefault="00000000">
            <w:proofErr w:type="spellStart"/>
            <w:r>
              <w:rPr>
                <w:b/>
              </w:rPr>
              <w:t>Kontaktperson</w:t>
            </w:r>
            <w:proofErr w:type="spellEnd"/>
            <w:r>
              <w:rPr>
                <w:b/>
              </w:rPr>
              <w:t xml:space="preserve"> hos </w:t>
            </w:r>
            <w:proofErr w:type="spellStart"/>
            <w:r>
              <w:rPr>
                <w:b/>
              </w:rPr>
              <w:t>kunde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61BF1" w14:textId="77777777" w:rsidR="00C46943" w:rsidRPr="00F34B80" w:rsidRDefault="00000000">
            <w:pPr>
              <w:rPr>
                <w:lang w:val="nb-NO"/>
              </w:rPr>
            </w:pPr>
            <w:r w:rsidRPr="00F34B80">
              <w:rPr>
                <w:lang w:val="nb-NO"/>
              </w:rPr>
              <w:t>[navn, telefon og e-post]</w:t>
            </w:r>
          </w:p>
        </w:tc>
      </w:tr>
      <w:tr w:rsidR="00C46943" w14:paraId="3E6B82ED" w14:textId="77777777" w:rsidTr="00157046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68D8E7B" w14:textId="77777777" w:rsidR="00C46943" w:rsidRDefault="00000000">
            <w:proofErr w:type="spellStart"/>
            <w:r>
              <w:rPr>
                <w:b/>
              </w:rPr>
              <w:t>Kontraktsperiode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tidspunkt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FBEE7" w14:textId="77777777" w:rsidR="00C46943" w:rsidRDefault="00000000">
            <w:r>
              <w:t>[fyll inn]</w:t>
            </w:r>
          </w:p>
        </w:tc>
      </w:tr>
      <w:tr w:rsidR="00C46943" w14:paraId="2AFDDE62" w14:textId="77777777" w:rsidTr="00157046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D8AA43A" w14:textId="77777777" w:rsidR="00C46943" w:rsidRDefault="00000000">
            <w:r>
              <w:rPr>
                <w:b/>
              </w:rPr>
              <w:t>Kontraktsverdi eks. mva.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B0EA7" w14:textId="77777777" w:rsidR="00C46943" w:rsidRDefault="00000000">
            <w:r>
              <w:t>[fyll inn]</w:t>
            </w:r>
          </w:p>
        </w:tc>
      </w:tr>
      <w:tr w:rsidR="00C46943" w:rsidRPr="00F34B80" w14:paraId="34E1BAD9" w14:textId="77777777" w:rsidTr="00157046">
        <w:trPr>
          <w:trHeight w:val="358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849148A" w14:textId="77777777" w:rsidR="00C46943" w:rsidRDefault="00000000">
            <w:r>
              <w:rPr>
                <w:b/>
              </w:rPr>
              <w:t>Leverandørens rolle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5E226" w14:textId="77777777" w:rsidR="00C46943" w:rsidRPr="00F34B80" w:rsidRDefault="00000000">
            <w:pPr>
              <w:rPr>
                <w:lang w:val="nb-NO"/>
              </w:rPr>
            </w:pPr>
            <w:r w:rsidRPr="00F34B80">
              <w:rPr>
                <w:lang w:val="nb-NO"/>
              </w:rPr>
              <w:t>[hovedleverandør / underleverandør / personell leverandøren råder over / annet]</w:t>
            </w:r>
          </w:p>
        </w:tc>
      </w:tr>
      <w:tr w:rsidR="00C46943" w:rsidRPr="00F34B80" w14:paraId="105A0935" w14:textId="77777777" w:rsidTr="00157046">
        <w:trPr>
          <w:trHeight w:val="747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52C9F803" w14:textId="77777777" w:rsidR="00C46943" w:rsidRDefault="00000000">
            <w:proofErr w:type="spellStart"/>
            <w:r>
              <w:rPr>
                <w:b/>
              </w:rPr>
              <w:t>Fagområder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inngikk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C7B7C" w14:textId="77777777" w:rsidR="00C46943" w:rsidRPr="00F34B80" w:rsidRDefault="00000000">
            <w:pPr>
              <w:rPr>
                <w:lang w:val="nb-NO"/>
              </w:rPr>
            </w:pPr>
            <w:r w:rsidRPr="00F34B80">
              <w:rPr>
                <w:lang w:val="nb-NO"/>
              </w:rPr>
              <w:t>[elektrikertjenester / nødlysanlegg / brannalarmanlegg / byggautomasjon / SD-anlegg / Piscada / annet]</w:t>
            </w:r>
          </w:p>
        </w:tc>
      </w:tr>
      <w:tr w:rsidR="00C46943" w14:paraId="471BB112" w14:textId="77777777" w:rsidTr="00157046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92002D4" w14:textId="77777777" w:rsidR="00C46943" w:rsidRDefault="00000000">
            <w:r>
              <w:rPr>
                <w:b/>
              </w:rPr>
              <w:t xml:space="preserve">Kort </w:t>
            </w:r>
            <w:proofErr w:type="spellStart"/>
            <w:r>
              <w:rPr>
                <w:b/>
              </w:rPr>
              <w:t>beskrivelse</w:t>
            </w:r>
            <w:proofErr w:type="spellEnd"/>
            <w:r>
              <w:rPr>
                <w:b/>
              </w:rPr>
              <w:t xml:space="preserve"> av </w:t>
            </w:r>
            <w:proofErr w:type="spellStart"/>
            <w:r>
              <w:rPr>
                <w:b/>
              </w:rPr>
              <w:t>oppdraget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97149" w14:textId="77777777" w:rsidR="00C46943" w:rsidRDefault="00000000">
            <w:r>
              <w:t>[fyll inn]</w:t>
            </w:r>
          </w:p>
        </w:tc>
      </w:tr>
      <w:tr w:rsidR="00C46943" w:rsidRPr="00F34B80" w14:paraId="357838C9" w14:textId="77777777" w:rsidTr="00157046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C64D82F" w14:textId="77777777" w:rsidR="00C46943" w:rsidRDefault="00000000">
            <w:r>
              <w:rPr>
                <w:b/>
              </w:rPr>
              <w:t>Relevans for denne konkurransen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631FB" w14:textId="77777777" w:rsidR="00C46943" w:rsidRPr="00F34B80" w:rsidRDefault="00000000">
            <w:pPr>
              <w:rPr>
                <w:lang w:val="nb-NO"/>
              </w:rPr>
            </w:pPr>
            <w:r w:rsidRPr="00F34B80">
              <w:rPr>
                <w:lang w:val="nb-NO"/>
              </w:rPr>
              <w:t>[beskriv hvorfor oppdraget er relevant]</w:t>
            </w:r>
          </w:p>
        </w:tc>
      </w:tr>
      <w:tr w:rsidR="00C46943" w:rsidRPr="00F34B80" w14:paraId="40E6414D" w14:textId="77777777" w:rsidTr="00157046">
        <w:trPr>
          <w:trHeight w:val="747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0273F40" w14:textId="77777777" w:rsidR="00C46943" w:rsidRDefault="00000000">
            <w:proofErr w:type="spellStart"/>
            <w:r>
              <w:rPr>
                <w:b/>
              </w:rPr>
              <w:t>Eventuelle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systemer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protokoller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257FC" w14:textId="77777777" w:rsidR="00C46943" w:rsidRPr="00F34B80" w:rsidRDefault="00000000">
            <w:pPr>
              <w:rPr>
                <w:lang w:val="nb-NO"/>
              </w:rPr>
            </w:pPr>
            <w:r w:rsidRPr="00F34B80">
              <w:rPr>
                <w:lang w:val="nb-NO"/>
              </w:rPr>
              <w:t xml:space="preserve">[f.eks. Piscada, </w:t>
            </w:r>
            <w:proofErr w:type="spellStart"/>
            <w:r w:rsidRPr="00F34B80">
              <w:rPr>
                <w:lang w:val="nb-NO"/>
              </w:rPr>
              <w:t>BACnet</w:t>
            </w:r>
            <w:proofErr w:type="spellEnd"/>
            <w:r w:rsidRPr="00F34B80">
              <w:rPr>
                <w:lang w:val="nb-NO"/>
              </w:rPr>
              <w:t xml:space="preserve">, KNX, </w:t>
            </w:r>
            <w:proofErr w:type="spellStart"/>
            <w:r w:rsidRPr="00F34B80">
              <w:rPr>
                <w:lang w:val="nb-NO"/>
              </w:rPr>
              <w:t>Modbus</w:t>
            </w:r>
            <w:proofErr w:type="spellEnd"/>
            <w:r w:rsidRPr="00F34B80">
              <w:rPr>
                <w:lang w:val="nb-NO"/>
              </w:rPr>
              <w:t xml:space="preserve">, PLS/undersentraler, </w:t>
            </w:r>
            <w:proofErr w:type="gramStart"/>
            <w:r w:rsidRPr="00F34B80">
              <w:rPr>
                <w:lang w:val="nb-NO"/>
              </w:rPr>
              <w:t>brannalarmfabrikat,</w:t>
            </w:r>
            <w:proofErr w:type="gramEnd"/>
            <w:r w:rsidRPr="00F34B80">
              <w:rPr>
                <w:lang w:val="nb-NO"/>
              </w:rPr>
              <w:t xml:space="preserve"> nødlyssystem]</w:t>
            </w:r>
          </w:p>
        </w:tc>
      </w:tr>
      <w:tr w:rsidR="00C46943" w:rsidRPr="00F34B80" w14:paraId="1CCBF5AA" w14:textId="77777777" w:rsidTr="00157046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5C64103F" w14:textId="77777777" w:rsidR="00C46943" w:rsidRDefault="00000000">
            <w:proofErr w:type="spellStart"/>
            <w:r>
              <w:rPr>
                <w:b/>
              </w:rPr>
              <w:t>Utført</w:t>
            </w:r>
            <w:proofErr w:type="spellEnd"/>
            <w:r>
              <w:rPr>
                <w:b/>
              </w:rPr>
              <w:t xml:space="preserve"> av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02299" w14:textId="77777777" w:rsidR="00C46943" w:rsidRPr="00F34B80" w:rsidRDefault="00000000">
            <w:pPr>
              <w:rPr>
                <w:lang w:val="nb-NO"/>
              </w:rPr>
            </w:pPr>
            <w:r w:rsidRPr="00F34B80">
              <w:rPr>
                <w:lang w:val="nb-NO"/>
              </w:rPr>
              <w:t>[leverandøren selv / underleverandør / personell leverandøren råder over]</w:t>
            </w:r>
          </w:p>
        </w:tc>
      </w:tr>
    </w:tbl>
    <w:p w14:paraId="579C496E" w14:textId="77777777" w:rsidR="00C46943" w:rsidRPr="00F34B80" w:rsidRDefault="00C46943">
      <w:pPr>
        <w:rPr>
          <w:lang w:val="nb-NO"/>
        </w:rPr>
      </w:pPr>
    </w:p>
    <w:p w14:paraId="21B9F687" w14:textId="77777777" w:rsidR="00C46943" w:rsidRPr="00F34B80" w:rsidRDefault="00000000">
      <w:pPr>
        <w:rPr>
          <w:lang w:val="nb-NO"/>
        </w:rPr>
      </w:pPr>
      <w:r w:rsidRPr="00F34B80">
        <w:rPr>
          <w:lang w:val="nb-NO"/>
        </w:rPr>
        <w:br w:type="page"/>
      </w:r>
    </w:p>
    <w:p w14:paraId="3E110658" w14:textId="4F2E388A" w:rsidR="000C49DF" w:rsidRPr="000C49DF" w:rsidRDefault="00000000" w:rsidP="000C49DF">
      <w:pPr>
        <w:pStyle w:val="Overskrift1"/>
        <w:spacing w:after="80"/>
        <w:rPr>
          <w:rFonts w:ascii="Arial" w:eastAsia="Arial" w:hAnsi="Arial"/>
          <w:b w:val="0"/>
          <w:sz w:val="19"/>
        </w:rPr>
      </w:pPr>
      <w:proofErr w:type="spellStart"/>
      <w:r>
        <w:rPr>
          <w:rFonts w:ascii="Arial" w:eastAsia="Arial" w:hAnsi="Arial"/>
          <w:b w:val="0"/>
          <w:sz w:val="19"/>
        </w:rPr>
        <w:lastRenderedPageBreak/>
        <w:t>Referanseoppdrag</w:t>
      </w:r>
      <w:proofErr w:type="spellEnd"/>
      <w:r>
        <w:rPr>
          <w:rFonts w:ascii="Arial" w:eastAsia="Arial" w:hAnsi="Arial"/>
          <w:b w:val="0"/>
          <w:sz w:val="19"/>
        </w:rPr>
        <w:t xml:space="preserve"> 2</w:t>
      </w:r>
    </w:p>
    <w:tbl>
      <w:tblPr>
        <w:tblStyle w:val="Tabellrutenett"/>
        <w:tblW w:w="11106" w:type="dxa"/>
        <w:jc w:val="center"/>
        <w:tblLook w:val="04A0" w:firstRow="1" w:lastRow="0" w:firstColumn="1" w:lastColumn="0" w:noHBand="0" w:noVBand="1"/>
      </w:tblPr>
      <w:tblGrid>
        <w:gridCol w:w="3694"/>
        <w:gridCol w:w="7412"/>
      </w:tblGrid>
      <w:tr w:rsidR="000C49DF" w14:paraId="5BC5A1D5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07B02D8" w14:textId="77777777" w:rsidR="000C49DF" w:rsidRDefault="000C49DF" w:rsidP="007C6DD5">
            <w:proofErr w:type="spellStart"/>
            <w:r>
              <w:rPr>
                <w:b/>
              </w:rPr>
              <w:t>Oppdrag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prosjekt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8D6D0" w14:textId="77777777" w:rsidR="000C49DF" w:rsidRDefault="000C49DF" w:rsidP="007C6DD5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 </w:t>
            </w:r>
          </w:p>
        </w:tc>
      </w:tr>
      <w:tr w:rsidR="000C49DF" w14:paraId="5D42380D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7DE5D87" w14:textId="77777777" w:rsidR="000C49DF" w:rsidRDefault="000C49DF" w:rsidP="007C6DD5">
            <w:r>
              <w:rPr>
                <w:b/>
              </w:rPr>
              <w:t>Kunde/</w:t>
            </w:r>
            <w:proofErr w:type="spellStart"/>
            <w:r>
              <w:rPr>
                <w:b/>
              </w:rPr>
              <w:t>oppdragsgiver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6F0D7" w14:textId="77777777" w:rsidR="000C49DF" w:rsidRDefault="000C49DF" w:rsidP="007C6DD5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</w:t>
            </w:r>
          </w:p>
        </w:tc>
      </w:tr>
      <w:tr w:rsidR="000C49DF" w:rsidRPr="00F34B80" w14:paraId="6B1A3A8F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506D43A8" w14:textId="77777777" w:rsidR="000C49DF" w:rsidRDefault="000C49DF" w:rsidP="007C6DD5">
            <w:proofErr w:type="spellStart"/>
            <w:r>
              <w:rPr>
                <w:b/>
              </w:rPr>
              <w:t>Kontaktperson</w:t>
            </w:r>
            <w:proofErr w:type="spellEnd"/>
            <w:r>
              <w:rPr>
                <w:b/>
              </w:rPr>
              <w:t xml:space="preserve"> hos </w:t>
            </w:r>
            <w:proofErr w:type="spellStart"/>
            <w:r>
              <w:rPr>
                <w:b/>
              </w:rPr>
              <w:t>kunde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96451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>[navn, telefon og e-post]</w:t>
            </w:r>
          </w:p>
        </w:tc>
      </w:tr>
      <w:tr w:rsidR="000C49DF" w14:paraId="40E9E45C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845768F" w14:textId="77777777" w:rsidR="000C49DF" w:rsidRDefault="000C49DF" w:rsidP="007C6DD5">
            <w:proofErr w:type="spellStart"/>
            <w:r>
              <w:rPr>
                <w:b/>
              </w:rPr>
              <w:t>Kontraktsperiode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tidspunkt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23A78" w14:textId="77777777" w:rsidR="000C49DF" w:rsidRDefault="000C49DF" w:rsidP="007C6DD5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</w:t>
            </w:r>
          </w:p>
        </w:tc>
      </w:tr>
      <w:tr w:rsidR="000C49DF" w14:paraId="44D1A074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7EA844C" w14:textId="77777777" w:rsidR="000C49DF" w:rsidRDefault="000C49DF" w:rsidP="007C6DD5">
            <w:proofErr w:type="spellStart"/>
            <w:r>
              <w:rPr>
                <w:b/>
              </w:rPr>
              <w:t>Kontraktsverdi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eks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mva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4083" w14:textId="77777777" w:rsidR="000C49DF" w:rsidRDefault="000C49DF" w:rsidP="007C6DD5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</w:t>
            </w:r>
          </w:p>
        </w:tc>
      </w:tr>
      <w:tr w:rsidR="000C49DF" w:rsidRPr="00F34B80" w14:paraId="090D0BC2" w14:textId="77777777" w:rsidTr="007C6DD5">
        <w:trPr>
          <w:trHeight w:val="358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9056B31" w14:textId="77777777" w:rsidR="000C49DF" w:rsidRDefault="000C49DF" w:rsidP="007C6DD5">
            <w:proofErr w:type="spellStart"/>
            <w:r>
              <w:rPr>
                <w:b/>
              </w:rPr>
              <w:t>Leverandørens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rolle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E039B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>[hovedleverandør / underleverandør / personell leverandøren råder over / annet]</w:t>
            </w:r>
          </w:p>
        </w:tc>
      </w:tr>
      <w:tr w:rsidR="000C49DF" w:rsidRPr="00F34B80" w14:paraId="3F8F7E62" w14:textId="77777777" w:rsidTr="007C6DD5">
        <w:trPr>
          <w:trHeight w:val="747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5488B8AA" w14:textId="77777777" w:rsidR="000C49DF" w:rsidRDefault="000C49DF" w:rsidP="007C6DD5">
            <w:proofErr w:type="spellStart"/>
            <w:r>
              <w:rPr>
                <w:b/>
              </w:rPr>
              <w:t>Fagområder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inngikk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12B86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>[elektrikertjenester / nødlysanlegg / brannalarmanlegg / byggautomasjon / SD-anlegg / Piscada / annet]</w:t>
            </w:r>
          </w:p>
        </w:tc>
      </w:tr>
      <w:tr w:rsidR="000C49DF" w14:paraId="00F29E51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EF0531C" w14:textId="77777777" w:rsidR="000C49DF" w:rsidRDefault="000C49DF" w:rsidP="007C6DD5">
            <w:r>
              <w:rPr>
                <w:b/>
              </w:rPr>
              <w:t xml:space="preserve">Kort </w:t>
            </w:r>
            <w:proofErr w:type="spellStart"/>
            <w:r>
              <w:rPr>
                <w:b/>
              </w:rPr>
              <w:t>beskrivelse</w:t>
            </w:r>
            <w:proofErr w:type="spellEnd"/>
            <w:r>
              <w:rPr>
                <w:b/>
              </w:rPr>
              <w:t xml:space="preserve"> av </w:t>
            </w:r>
            <w:proofErr w:type="spellStart"/>
            <w:r>
              <w:rPr>
                <w:b/>
              </w:rPr>
              <w:t>oppdraget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14D62" w14:textId="77777777" w:rsidR="000C49DF" w:rsidRDefault="000C49DF" w:rsidP="007C6DD5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</w:t>
            </w:r>
          </w:p>
        </w:tc>
      </w:tr>
      <w:tr w:rsidR="000C49DF" w:rsidRPr="00F34B80" w14:paraId="6AD9A6D9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6B04A9C" w14:textId="77777777" w:rsidR="000C49DF" w:rsidRDefault="000C49DF" w:rsidP="007C6DD5">
            <w:proofErr w:type="spellStart"/>
            <w:r>
              <w:rPr>
                <w:b/>
              </w:rPr>
              <w:t>Relevans</w:t>
            </w:r>
            <w:proofErr w:type="spellEnd"/>
            <w:r>
              <w:rPr>
                <w:b/>
              </w:rPr>
              <w:t xml:space="preserve"> for </w:t>
            </w:r>
            <w:proofErr w:type="spellStart"/>
            <w:r>
              <w:rPr>
                <w:b/>
              </w:rPr>
              <w:t>denne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konkurransen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B43EC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>[beskriv hvorfor oppdraget er relevant]</w:t>
            </w:r>
          </w:p>
        </w:tc>
      </w:tr>
      <w:tr w:rsidR="000C49DF" w:rsidRPr="00F34B80" w14:paraId="77941DE8" w14:textId="77777777" w:rsidTr="007C6DD5">
        <w:trPr>
          <w:trHeight w:val="747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AE2C52C" w14:textId="77777777" w:rsidR="000C49DF" w:rsidRDefault="000C49DF" w:rsidP="007C6DD5">
            <w:proofErr w:type="spellStart"/>
            <w:r>
              <w:rPr>
                <w:b/>
              </w:rPr>
              <w:t>Eventuelle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systemer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protokoller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30A05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 xml:space="preserve">[f.eks. Piscada, </w:t>
            </w:r>
            <w:proofErr w:type="spellStart"/>
            <w:r w:rsidRPr="00F34B80">
              <w:rPr>
                <w:lang w:val="nb-NO"/>
              </w:rPr>
              <w:t>BACnet</w:t>
            </w:r>
            <w:proofErr w:type="spellEnd"/>
            <w:r w:rsidRPr="00F34B80">
              <w:rPr>
                <w:lang w:val="nb-NO"/>
              </w:rPr>
              <w:t xml:space="preserve">, KNX, </w:t>
            </w:r>
            <w:proofErr w:type="spellStart"/>
            <w:r w:rsidRPr="00F34B80">
              <w:rPr>
                <w:lang w:val="nb-NO"/>
              </w:rPr>
              <w:t>Modbus</w:t>
            </w:r>
            <w:proofErr w:type="spellEnd"/>
            <w:r w:rsidRPr="00F34B80">
              <w:rPr>
                <w:lang w:val="nb-NO"/>
              </w:rPr>
              <w:t xml:space="preserve">, PLS/undersentraler, </w:t>
            </w:r>
            <w:proofErr w:type="gramStart"/>
            <w:r w:rsidRPr="00F34B80">
              <w:rPr>
                <w:lang w:val="nb-NO"/>
              </w:rPr>
              <w:t>brannalarmfabrikat,</w:t>
            </w:r>
            <w:proofErr w:type="gramEnd"/>
            <w:r w:rsidRPr="00F34B80">
              <w:rPr>
                <w:lang w:val="nb-NO"/>
              </w:rPr>
              <w:t xml:space="preserve"> nødlyssystem]</w:t>
            </w:r>
          </w:p>
        </w:tc>
      </w:tr>
      <w:tr w:rsidR="000C49DF" w:rsidRPr="00F34B80" w14:paraId="68D02540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84C410D" w14:textId="77777777" w:rsidR="000C49DF" w:rsidRDefault="000C49DF" w:rsidP="007C6DD5">
            <w:proofErr w:type="spellStart"/>
            <w:r>
              <w:rPr>
                <w:b/>
              </w:rPr>
              <w:t>Utført</w:t>
            </w:r>
            <w:proofErr w:type="spellEnd"/>
            <w:r>
              <w:rPr>
                <w:b/>
              </w:rPr>
              <w:t xml:space="preserve"> av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83542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>[leverandøren selv / underleverandør / personell leverandøren råder over]</w:t>
            </w:r>
          </w:p>
        </w:tc>
      </w:tr>
    </w:tbl>
    <w:p w14:paraId="186F4A1D" w14:textId="77777777" w:rsidR="000C49DF" w:rsidRDefault="000C49DF" w:rsidP="000C49DF">
      <w:pPr>
        <w:rPr>
          <w:lang w:val="nb-NO"/>
        </w:rPr>
      </w:pPr>
    </w:p>
    <w:p w14:paraId="02DB4755" w14:textId="77777777" w:rsidR="000C49DF" w:rsidRDefault="000C49DF" w:rsidP="000C49DF">
      <w:pPr>
        <w:rPr>
          <w:lang w:val="nb-NO"/>
        </w:rPr>
      </w:pPr>
    </w:p>
    <w:p w14:paraId="537CD005" w14:textId="77777777" w:rsidR="000C49DF" w:rsidRPr="000C49DF" w:rsidRDefault="000C49DF" w:rsidP="000C49DF">
      <w:pPr>
        <w:rPr>
          <w:lang w:val="nb-NO"/>
        </w:rPr>
      </w:pPr>
    </w:p>
    <w:p w14:paraId="28F00322" w14:textId="0DAB287F" w:rsidR="000C49DF" w:rsidRPr="000C49DF" w:rsidRDefault="00000000" w:rsidP="000C49DF">
      <w:pPr>
        <w:pStyle w:val="Overskrift1"/>
        <w:spacing w:after="80"/>
        <w:rPr>
          <w:rFonts w:ascii="Arial" w:eastAsia="Arial" w:hAnsi="Arial"/>
          <w:b w:val="0"/>
          <w:sz w:val="19"/>
        </w:rPr>
      </w:pPr>
      <w:proofErr w:type="spellStart"/>
      <w:r>
        <w:rPr>
          <w:rFonts w:ascii="Arial" w:eastAsia="Arial" w:hAnsi="Arial"/>
          <w:b w:val="0"/>
          <w:sz w:val="19"/>
        </w:rPr>
        <w:t>Referanseoppdrag</w:t>
      </w:r>
      <w:proofErr w:type="spellEnd"/>
      <w:r>
        <w:rPr>
          <w:rFonts w:ascii="Arial" w:eastAsia="Arial" w:hAnsi="Arial"/>
          <w:b w:val="0"/>
          <w:sz w:val="19"/>
        </w:rPr>
        <w:t xml:space="preserve"> 3</w:t>
      </w:r>
    </w:p>
    <w:tbl>
      <w:tblPr>
        <w:tblStyle w:val="Tabellrutenett"/>
        <w:tblW w:w="11106" w:type="dxa"/>
        <w:jc w:val="center"/>
        <w:tblLook w:val="04A0" w:firstRow="1" w:lastRow="0" w:firstColumn="1" w:lastColumn="0" w:noHBand="0" w:noVBand="1"/>
      </w:tblPr>
      <w:tblGrid>
        <w:gridCol w:w="3694"/>
        <w:gridCol w:w="7412"/>
      </w:tblGrid>
      <w:tr w:rsidR="000C49DF" w14:paraId="74B8F2CD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E8ACE8C" w14:textId="77777777" w:rsidR="000C49DF" w:rsidRDefault="000C49DF" w:rsidP="007C6DD5">
            <w:proofErr w:type="spellStart"/>
            <w:r>
              <w:rPr>
                <w:b/>
              </w:rPr>
              <w:t>Oppdrag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prosjekt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2B650" w14:textId="77777777" w:rsidR="000C49DF" w:rsidRDefault="000C49DF" w:rsidP="007C6DD5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 </w:t>
            </w:r>
          </w:p>
        </w:tc>
      </w:tr>
      <w:tr w:rsidR="000C49DF" w14:paraId="6F307640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6479735" w14:textId="77777777" w:rsidR="000C49DF" w:rsidRDefault="000C49DF" w:rsidP="007C6DD5">
            <w:r>
              <w:rPr>
                <w:b/>
              </w:rPr>
              <w:t>Kunde/</w:t>
            </w:r>
            <w:proofErr w:type="spellStart"/>
            <w:r>
              <w:rPr>
                <w:b/>
              </w:rPr>
              <w:t>oppdragsgiver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CC75" w14:textId="77777777" w:rsidR="000C49DF" w:rsidRDefault="000C49DF" w:rsidP="007C6DD5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</w:t>
            </w:r>
          </w:p>
        </w:tc>
      </w:tr>
      <w:tr w:rsidR="000C49DF" w:rsidRPr="00F34B80" w14:paraId="43305D29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135559C" w14:textId="77777777" w:rsidR="000C49DF" w:rsidRDefault="000C49DF" w:rsidP="007C6DD5">
            <w:proofErr w:type="spellStart"/>
            <w:r>
              <w:rPr>
                <w:b/>
              </w:rPr>
              <w:t>Kontaktperson</w:t>
            </w:r>
            <w:proofErr w:type="spellEnd"/>
            <w:r>
              <w:rPr>
                <w:b/>
              </w:rPr>
              <w:t xml:space="preserve"> hos </w:t>
            </w:r>
            <w:proofErr w:type="spellStart"/>
            <w:r>
              <w:rPr>
                <w:b/>
              </w:rPr>
              <w:t>kunde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0BEC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>[navn, telefon og e-post]</w:t>
            </w:r>
          </w:p>
        </w:tc>
      </w:tr>
      <w:tr w:rsidR="000C49DF" w14:paraId="526F7CE5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172D479" w14:textId="77777777" w:rsidR="000C49DF" w:rsidRDefault="000C49DF" w:rsidP="007C6DD5">
            <w:proofErr w:type="spellStart"/>
            <w:r>
              <w:rPr>
                <w:b/>
              </w:rPr>
              <w:t>Kontraktsperiode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tidspunkt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F2FC" w14:textId="77777777" w:rsidR="000C49DF" w:rsidRDefault="000C49DF" w:rsidP="007C6DD5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</w:t>
            </w:r>
          </w:p>
        </w:tc>
      </w:tr>
      <w:tr w:rsidR="000C49DF" w14:paraId="00FD5C27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A1744BF" w14:textId="77777777" w:rsidR="000C49DF" w:rsidRDefault="000C49DF" w:rsidP="007C6DD5">
            <w:proofErr w:type="spellStart"/>
            <w:r>
              <w:rPr>
                <w:b/>
              </w:rPr>
              <w:t>Kontraktsverdi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eks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mva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507EA" w14:textId="77777777" w:rsidR="000C49DF" w:rsidRDefault="000C49DF" w:rsidP="007C6DD5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</w:t>
            </w:r>
          </w:p>
        </w:tc>
      </w:tr>
      <w:tr w:rsidR="000C49DF" w:rsidRPr="00F34B80" w14:paraId="41CDA6CB" w14:textId="77777777" w:rsidTr="007C6DD5">
        <w:trPr>
          <w:trHeight w:val="358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2C4E3DE" w14:textId="77777777" w:rsidR="000C49DF" w:rsidRDefault="000C49DF" w:rsidP="007C6DD5">
            <w:proofErr w:type="spellStart"/>
            <w:r>
              <w:rPr>
                <w:b/>
              </w:rPr>
              <w:t>Leverandørens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rolle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668C2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>[hovedleverandør / underleverandør / personell leverandøren råder over / annet]</w:t>
            </w:r>
          </w:p>
        </w:tc>
      </w:tr>
      <w:tr w:rsidR="000C49DF" w:rsidRPr="00F34B80" w14:paraId="2B840CA6" w14:textId="77777777" w:rsidTr="007C6DD5">
        <w:trPr>
          <w:trHeight w:val="747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9848072" w14:textId="77777777" w:rsidR="000C49DF" w:rsidRDefault="000C49DF" w:rsidP="007C6DD5">
            <w:proofErr w:type="spellStart"/>
            <w:r>
              <w:rPr>
                <w:b/>
              </w:rPr>
              <w:t>Fagområder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inngikk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442C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>[elektrikertjenester / nødlysanlegg / brannalarmanlegg / byggautomasjon / SD-anlegg / Piscada / annet]</w:t>
            </w:r>
          </w:p>
        </w:tc>
      </w:tr>
      <w:tr w:rsidR="000C49DF" w14:paraId="2A0E8C98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3E60CC8" w14:textId="77777777" w:rsidR="000C49DF" w:rsidRDefault="000C49DF" w:rsidP="007C6DD5">
            <w:r>
              <w:rPr>
                <w:b/>
              </w:rPr>
              <w:t xml:space="preserve">Kort </w:t>
            </w:r>
            <w:proofErr w:type="spellStart"/>
            <w:r>
              <w:rPr>
                <w:b/>
              </w:rPr>
              <w:t>beskrivelse</w:t>
            </w:r>
            <w:proofErr w:type="spellEnd"/>
            <w:r>
              <w:rPr>
                <w:b/>
              </w:rPr>
              <w:t xml:space="preserve"> av </w:t>
            </w:r>
            <w:proofErr w:type="spellStart"/>
            <w:r>
              <w:rPr>
                <w:b/>
              </w:rPr>
              <w:t>oppdraget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50B48" w14:textId="77777777" w:rsidR="000C49DF" w:rsidRDefault="000C49DF" w:rsidP="007C6DD5">
            <w:r>
              <w:t>[</w:t>
            </w:r>
            <w:proofErr w:type="spellStart"/>
            <w:r>
              <w:t>fyll</w:t>
            </w:r>
            <w:proofErr w:type="spellEnd"/>
            <w:r>
              <w:t xml:space="preserve"> inn]</w:t>
            </w:r>
          </w:p>
        </w:tc>
      </w:tr>
      <w:tr w:rsidR="000C49DF" w:rsidRPr="00F34B80" w14:paraId="09D8F5F5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B3468FB" w14:textId="77777777" w:rsidR="000C49DF" w:rsidRDefault="000C49DF" w:rsidP="007C6DD5">
            <w:proofErr w:type="spellStart"/>
            <w:r>
              <w:rPr>
                <w:b/>
              </w:rPr>
              <w:t>Relevans</w:t>
            </w:r>
            <w:proofErr w:type="spellEnd"/>
            <w:r>
              <w:rPr>
                <w:b/>
              </w:rPr>
              <w:t xml:space="preserve"> for </w:t>
            </w:r>
            <w:proofErr w:type="spellStart"/>
            <w:r>
              <w:rPr>
                <w:b/>
              </w:rPr>
              <w:t>denne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konkurransen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1CC7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>[beskriv hvorfor oppdraget er relevant]</w:t>
            </w:r>
          </w:p>
        </w:tc>
      </w:tr>
      <w:tr w:rsidR="000C49DF" w:rsidRPr="00F34B80" w14:paraId="3B351EDB" w14:textId="77777777" w:rsidTr="007C6DD5">
        <w:trPr>
          <w:trHeight w:val="747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3606EA0" w14:textId="77777777" w:rsidR="000C49DF" w:rsidRDefault="000C49DF" w:rsidP="007C6DD5">
            <w:proofErr w:type="spellStart"/>
            <w:r>
              <w:rPr>
                <w:b/>
              </w:rPr>
              <w:t>Eventuelle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systemer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protokoller</w:t>
            </w:r>
            <w:proofErr w:type="spellEnd"/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0D9ED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 xml:space="preserve">[f.eks. Piscada, </w:t>
            </w:r>
            <w:proofErr w:type="spellStart"/>
            <w:r w:rsidRPr="00F34B80">
              <w:rPr>
                <w:lang w:val="nb-NO"/>
              </w:rPr>
              <w:t>BACnet</w:t>
            </w:r>
            <w:proofErr w:type="spellEnd"/>
            <w:r w:rsidRPr="00F34B80">
              <w:rPr>
                <w:lang w:val="nb-NO"/>
              </w:rPr>
              <w:t xml:space="preserve">, KNX, </w:t>
            </w:r>
            <w:proofErr w:type="spellStart"/>
            <w:r w:rsidRPr="00F34B80">
              <w:rPr>
                <w:lang w:val="nb-NO"/>
              </w:rPr>
              <w:t>Modbus</w:t>
            </w:r>
            <w:proofErr w:type="spellEnd"/>
            <w:r w:rsidRPr="00F34B80">
              <w:rPr>
                <w:lang w:val="nb-NO"/>
              </w:rPr>
              <w:t xml:space="preserve">, PLS/undersentraler, </w:t>
            </w:r>
            <w:proofErr w:type="gramStart"/>
            <w:r w:rsidRPr="00F34B80">
              <w:rPr>
                <w:lang w:val="nb-NO"/>
              </w:rPr>
              <w:t>brannalarmfabrikat,</w:t>
            </w:r>
            <w:proofErr w:type="gramEnd"/>
            <w:r w:rsidRPr="00F34B80">
              <w:rPr>
                <w:lang w:val="nb-NO"/>
              </w:rPr>
              <w:t xml:space="preserve"> nødlyssystem]</w:t>
            </w:r>
          </w:p>
        </w:tc>
      </w:tr>
      <w:tr w:rsidR="000C49DF" w:rsidRPr="00F34B80" w14:paraId="55EEC405" w14:textId="77777777" w:rsidTr="007C6DD5">
        <w:trPr>
          <w:trHeight w:val="373"/>
          <w:jc w:val="center"/>
        </w:trPr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FED9584" w14:textId="77777777" w:rsidR="000C49DF" w:rsidRDefault="000C49DF" w:rsidP="007C6DD5">
            <w:proofErr w:type="spellStart"/>
            <w:r>
              <w:rPr>
                <w:b/>
              </w:rPr>
              <w:t>Utført</w:t>
            </w:r>
            <w:proofErr w:type="spellEnd"/>
            <w:r>
              <w:rPr>
                <w:b/>
              </w:rPr>
              <w:t xml:space="preserve"> av</w:t>
            </w:r>
          </w:p>
        </w:tc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E09D" w14:textId="77777777" w:rsidR="000C49DF" w:rsidRPr="00F34B80" w:rsidRDefault="000C49DF" w:rsidP="007C6DD5">
            <w:pPr>
              <w:rPr>
                <w:lang w:val="nb-NO"/>
              </w:rPr>
            </w:pPr>
            <w:r w:rsidRPr="00F34B80">
              <w:rPr>
                <w:lang w:val="nb-NO"/>
              </w:rPr>
              <w:t>[leverandøren selv / underleverandør / personell leverandøren råder over]</w:t>
            </w:r>
          </w:p>
        </w:tc>
      </w:tr>
    </w:tbl>
    <w:p w14:paraId="2920E8AC" w14:textId="77777777" w:rsidR="000C49DF" w:rsidRPr="000C49DF" w:rsidRDefault="000C49DF" w:rsidP="000C49DF">
      <w:pPr>
        <w:rPr>
          <w:lang w:val="nb-NO"/>
        </w:rPr>
      </w:pPr>
    </w:p>
    <w:p w14:paraId="6CFF2828" w14:textId="77777777" w:rsidR="00C46943" w:rsidRPr="00F34B80" w:rsidRDefault="00C46943">
      <w:pPr>
        <w:rPr>
          <w:lang w:val="nb-NO"/>
        </w:rPr>
      </w:pPr>
    </w:p>
    <w:sectPr w:rsidR="00C46943" w:rsidRPr="00F34B80" w:rsidSect="0015704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2289442">
    <w:abstractNumId w:val="8"/>
  </w:num>
  <w:num w:numId="2" w16cid:durableId="1400979950">
    <w:abstractNumId w:val="6"/>
  </w:num>
  <w:num w:numId="3" w16cid:durableId="943077613">
    <w:abstractNumId w:val="5"/>
  </w:num>
  <w:num w:numId="4" w16cid:durableId="24909627">
    <w:abstractNumId w:val="4"/>
  </w:num>
  <w:num w:numId="5" w16cid:durableId="504368440">
    <w:abstractNumId w:val="7"/>
  </w:num>
  <w:num w:numId="6" w16cid:durableId="778449207">
    <w:abstractNumId w:val="3"/>
  </w:num>
  <w:num w:numId="7" w16cid:durableId="938412926">
    <w:abstractNumId w:val="2"/>
  </w:num>
  <w:num w:numId="8" w16cid:durableId="348064435">
    <w:abstractNumId w:val="1"/>
  </w:num>
  <w:num w:numId="9" w16cid:durableId="106772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49DF"/>
    <w:rsid w:val="0015074B"/>
    <w:rsid w:val="00157046"/>
    <w:rsid w:val="00282E64"/>
    <w:rsid w:val="00283929"/>
    <w:rsid w:val="0029639D"/>
    <w:rsid w:val="00326F90"/>
    <w:rsid w:val="00406BA9"/>
    <w:rsid w:val="00737177"/>
    <w:rsid w:val="009A3910"/>
    <w:rsid w:val="00A84079"/>
    <w:rsid w:val="00AA1D8D"/>
    <w:rsid w:val="00B47730"/>
    <w:rsid w:val="00C12C7C"/>
    <w:rsid w:val="00C46943"/>
    <w:rsid w:val="00CB0664"/>
    <w:rsid w:val="00E11F15"/>
    <w:rsid w:val="00F34B8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EE1379"/>
  <w14:defaultImageDpi w14:val="300"/>
  <w15:docId w15:val="{73E03708-7BF0-49F3-8CBB-8A38A4F13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color w:val="000000"/>
      <w:sz w:val="19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sz w:val="2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09B988BDB9FE47A0BCEFAFEDF63C1E" ma:contentTypeVersion="19" ma:contentTypeDescription="Opprett et nytt dokument." ma:contentTypeScope="" ma:versionID="de33881c1a777d3be827125578cd4a13">
  <xsd:schema xmlns:xsd="http://www.w3.org/2001/XMLSchema" xmlns:xs="http://www.w3.org/2001/XMLSchema" xmlns:p="http://schemas.microsoft.com/office/2006/metadata/properties" xmlns:ns2="1395f1a1-adcf-4059-8801-9d2d2fd113a4" xmlns:ns3="0b4a30c9-71e6-4043-b7a0-cfce5563a95c" targetNamespace="http://schemas.microsoft.com/office/2006/metadata/properties" ma:root="true" ma:fieldsID="c6727f35a5f2d5a8cf2891da7aac8df6" ns2:_="" ns3:_="">
    <xsd:import namespace="1395f1a1-adcf-4059-8801-9d2d2fd113a4"/>
    <xsd:import namespace="0b4a30c9-71e6-4043-b7a0-cfce5563a9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5f1a1-adcf-4059-8801-9d2d2fd113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1d6d2a1a-13e7-436a-b802-f67ce4cb8b81}" ma:internalName="TaxCatchAll" ma:showField="CatchAllData" ma:web="1395f1a1-adcf-4059-8801-9d2d2fd113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a30c9-71e6-4043-b7a0-cfce5563a9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4073ceda-ff36-48f1-a188-2384c79bf4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4a30c9-71e6-4043-b7a0-cfce5563a95c">
      <Terms xmlns="http://schemas.microsoft.com/office/infopath/2007/PartnerControls"/>
    </lcf76f155ced4ddcb4097134ff3c332f>
    <TaxCatchAll xmlns="1395f1a1-adcf-4059-8801-9d2d2fd113a4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8826D-D149-4E25-A923-A4234D93B7C4}"/>
</file>

<file path=customXml/itemProps3.xml><?xml version="1.0" encoding="utf-8"?>
<ds:datastoreItem xmlns:ds="http://schemas.openxmlformats.org/officeDocument/2006/customXml" ds:itemID="{8EBA7856-94AB-4AE9-9CE0-EA8113B7D0C4}"/>
</file>

<file path=customXml/itemProps4.xml><?xml version="1.0" encoding="utf-8"?>
<ds:datastoreItem xmlns:ds="http://schemas.openxmlformats.org/officeDocument/2006/customXml" ds:itemID="{131ED461-2CDF-426E-BAC7-89BAA1F8FD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524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Dahle, Audun</dc:creator>
  <cp:keywords/>
  <dc:description>generated by python-docx</dc:description>
  <cp:lastModifiedBy>Dahle, Audun</cp:lastModifiedBy>
  <cp:revision>11</cp:revision>
  <dcterms:created xsi:type="dcterms:W3CDTF">2026-05-20T11:09:00Z</dcterms:created>
  <dcterms:modified xsi:type="dcterms:W3CDTF">2026-05-20T11:24:00Z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0x010100E409B988BDB9FE47A0BCEFAFEDF63C1E</vt:lpwstr>
  </property>
  <property fmtid="{D5CDD505-2E9C-101B-9397-08002B2CF9AE}" pid="3" name="MediaServiceImageTags">
    <vt:lpwstr/>
  </property>
</Properties>
</file>